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Strick 30, 9466 Sennwald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176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27180629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882092655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