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95411" name="418a70e0-eaca-11ef-a627-1f0ea49036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189425" name="418a70e0-eaca-11ef-a627-1f0ea490363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125566" name="482d81d0-eaca-11ef-984c-7d9d0eb90d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236154" name="482d81d0-eaca-11ef-984c-7d9d0eb90df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835947" name="539c4ba0-eaca-11ef-ae41-43f412e9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020170" name="539c4ba0-eaca-11ef-ae41-43f412e9080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30584" name="5b946540-eaca-11ef-91d5-679f8285f3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70157" name="5b946540-eaca-11ef-91d5-679f8285f3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240581" name="659d5d80-eaca-11ef-aaf9-ad5c3a0ab5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481592" name="659d5d80-eaca-11ef-aaf9-ad5c3a0ab5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78349" name="6a2aadd0-eaca-11ef-a3c5-8b387fbde0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58211" name="6a2aadd0-eaca-11ef-a3c5-8b387fbde06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682736" name="7f0879d0-eaca-11ef-865d-5b2c97e89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546070" name="7f0879d0-eaca-11ef-865d-5b2c97e89d1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735769" name="87f15c10-eaca-11ef-a2c6-7b6498374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641015" name="87f15c10-eaca-11ef-a2c6-7b6498374d9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465252" name="bda1ddd0-eaca-11ef-b0b6-57498f8b44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54283" name="bda1ddd0-eaca-11ef-b0b6-57498f8b448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940849" name="c1c4ac80-eaca-11ef-b802-39f7fe283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065287" name="c1c4ac80-eaca-11ef-b802-39f7fe2837e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21616" name="d0c353d0-eaca-11ef-8f7f-3987ccbf2d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55065" name="d0c353d0-eaca-11ef-8f7f-3987ccbf2d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9073864" name="d5b3d2c0-eaca-11ef-9192-73b82a3edc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220970" name="d5b3d2c0-eaca-11ef-9192-73b82a3edc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324488" name="065ca410-eacb-11ef-829c-f1dee514f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084099" name="065ca410-eacb-11ef-829c-f1dee514fd0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836813" name="0f010340-eacb-11ef-a37c-7d5ecd781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177579" name="0f010340-eacb-11ef-a37c-7d5ecd78181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878400" name="1bde5130-eacb-11ef-99c1-f7d8dd4ee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54809" name="1bde5130-eacb-11ef-99c1-f7d8dd4ee99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828562" name="212de010-eacb-11ef-a12c-5513274055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402242" name="212de010-eacb-11ef-a12c-5513274055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634518" name="42abc9f0-eacb-11ef-8b61-813fa1897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751137" name="42abc9f0-eacb-11ef-8b61-813fa189764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118375" name="47736420-eacb-11ef-9358-219e8772c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488909" name="47736420-eacb-11ef-9358-219e8772c10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422953" name="44ab26f0-eacc-11ef-9e0b-95e5ca53c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794724" name="44ab26f0-eacc-11ef-9e0b-95e5ca53cdf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727269" name="49557520-eacc-11ef-864a-dbfe6c6e3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36752" name="49557520-eacc-11ef-864a-dbfe6c6e32a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Strick 30, 9466 Sennwald </w:t>
          </w:r>
        </w:p>
        <w:p>
          <w:pPr>
            <w:spacing w:before="0" w:after="0"/>
          </w:pPr>
          <w:r>
            <w:t>176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