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Vadianstrasse 41, St.Gallen 9000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1158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211444156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42283722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