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2 on Linux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</w:t>
            </w:r>
          </w:p>
          <w:p>
            <w:pPr>
              <w:spacing w:before="0" w:after="0"/>
            </w:pPr>
            <w:r>
              <w:t>2.OG</w:t>
            </w:r>
          </w:p>
          <w:p>
            <w:pPr>
              <w:spacing w:before="0" w:after="0"/>
            </w:pPr>
            <w:r>
              <w:t>Boden EXPRESS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Klebstoffe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EXPRESS ANALYSE!</w:t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817087972" name="01a01eba-309a-76c3-83e9-7dc3051b0c5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59982976" name="01a01eba-309a-76c3-83e9-7dc3051b0c56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48676500" name="01a01ebb-d011-753a-8c88-ed325178af2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0785550" name="01a01ebb-d011-753a-8c88-ed325178af24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2.OG</w:t>
            </w:r>
          </w:p>
          <w:p>
            <w:pPr>
              <w:spacing w:before="0" w:after="0"/>
            </w:pPr>
            <w:r>
              <w:t>Boden EXPRESS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Klebstoffe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EXPRESS ANALYSE!</w:t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99866942" name="01a01ebc-6833-742e-b609-ee2a42efde9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17564808" name="01a01ebc-6833-742e-b609-ee2a42efde9c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48098176" name="01a01ebc-8333-79b4-9723-aaef2c6eb48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44721213" name="01a01ebc-8333-79b4-9723-aaef2c6eb48a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</w:t>
            </w:r>
          </w:p>
          <w:p>
            <w:pPr>
              <w:spacing w:before="0" w:after="0"/>
            </w:pPr>
            <w:r>
              <w:t>2.OG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VM-12</w:t>
            </w:r>
          </w:p>
          <w:p>
            <w:pPr>
              <w:spacing w:before="0" w:after="0"/>
            </w:pPr>
            <w:r>
              <w:t>Grund &amp; Deckputz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439434012" name="01a01ebd-8c2a-7f72-ab8c-77bd18686d6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2047644" name="01a01ebd-8c2a-7f72-ab8c-77bd18686d6b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68819375" name="01a01ebd-b562-7896-9051-e684c5e156a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22604435" name="01a01ebd-b562-7896-9051-e684c5e156a5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</w:t>
            </w:r>
          </w:p>
          <w:p>
            <w:pPr>
              <w:spacing w:before="0" w:after="0"/>
            </w:pPr>
            <w:r>
              <w:t>2.OG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Gipsplatte mit Deckputz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775707637" name="01a01ebe-8c24-7231-bd28-acc393559f8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76876323" name="01a01ebe-8c24-7231-bd28-acc393559f8c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48269311" name="01a01ebf-270e-7aaf-ada7-e67942c053a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02943096" name="01a01ebf-270e-7aaf-ada7-e67942c053ab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2.OG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2008486337" name="01a01ec0-0950-7178-9ec4-69341cc175f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64239200" name="01a01ec0-0950-7178-9ec4-69341cc175f0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01479568" name="01a01ec0-358d-7932-af0a-183dd16a692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60205609" name="01a01ec0-358d-7932-af0a-183dd16a6928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2.OG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Gipsplatte mit Deckputz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109173317" name="01a01ec3-8fa3-78b3-b2d2-b788a653082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99994508" name="01a01ec3-8fa3-78b3-b2d2-b788a6530823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80474585" name="01a01ec3-f6ba-7ee3-9d03-b719a794b38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86117089" name="01a01ec3-f6ba-7ee3-9d03-b719a794b38b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 </w:t>
            </w:r>
          </w:p>
          <w:p>
            <w:pPr>
              <w:spacing w:before="0" w:after="0"/>
            </w:pPr>
            <w:r>
              <w:t>2.OG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Linoleum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18684269" name="01a01ec5-daac-7284-bf98-60eacc3ee3e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06821006" name="01a01ec5-daac-7284-bf98-60eacc3ee3e4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73904084" name="01a01ec6-80de-7d30-9417-915987493d0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99348515" name="01a01ec6-80de-7d30-9417-915987493d04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 </w:t>
            </w:r>
          </w:p>
          <w:p>
            <w:pPr>
              <w:spacing w:before="0" w:after="0"/>
            </w:pPr>
            <w:r>
              <w:t>2.OG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94742481" name="01a01ec7-6666-71cb-900b-957e159833e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19092313" name="01a01ec7-6666-71cb-900b-957e159833e3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69853273" name="01a01ec7-81fc-736b-819a-c93fb30d7ec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04999335" name="01a01ec7-81fc-736b-819a-c93fb30d7ec9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 </w:t>
            </w:r>
          </w:p>
          <w:p>
            <w:pPr>
              <w:spacing w:before="0" w:after="0"/>
            </w:pPr>
            <w:r>
              <w:t>2.OG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VM-12</w:t>
            </w:r>
          </w:p>
          <w:p>
            <w:pPr>
              <w:spacing w:before="0" w:after="0"/>
            </w:pPr>
            <w:r>
              <w:t>Grund &amp; Deckputz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037790042" name="01a01ec8-5135-75a5-b153-5f66b74d46d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33416418" name="01a01ec8-5135-75a5-b153-5f66b74d46d5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05208969" name="01a01ec8-9b12-7b1d-b005-e041e484c61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14593247" name="01a01ec8-9b12-7b1d-b005-e041e484c611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 </w:t>
            </w:r>
          </w:p>
          <w:p>
            <w:pPr>
              <w:spacing w:before="0" w:after="0"/>
            </w:pPr>
            <w:r>
              <w:t>2.OG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Gipsplatte mit Deckputz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62687486" name="01a01ec9-561c-7664-8e38-45a8f8a281d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22396861" name="01a01ec9-561c-7664-8e38-45a8f8a281d0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47647329" name="01a01ec9-7875-7311-90c2-0744de9c34b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82789924" name="01a01ec9-7875-7311-90c2-0744de9c34ba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2.OG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894550182" name="01a01eca-152a-770b-91a3-56e92e392dc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91262291" name="01a01eca-152a-770b-91a3-56e92e392dce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56722286" name="01a01eca-400c-7ab6-8ab1-d5413292613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67215746" name="01a01eca-400c-7ab6-8ab1-d54132926132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2.OG</w:t>
            </w:r>
          </w:p>
          <w:p>
            <w:pPr>
              <w:spacing w:before="0" w:after="0"/>
            </w:pPr>
            <w:r>
              <w:t>Sockel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Sockel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0236"/>
                  <wp:effectExtent l="0" t="0" r="0" b="0"/>
                  <wp:docPr id="719412785" name="01a01ecb-fcd3-7f0c-959d-ac1d1f7f8dd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6291394" name="01a01ecb-fcd3-7f0c-959d-ac1d1f7f8dde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02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0236"/>
                  <wp:effectExtent l="0" t="0" r="0" b="0"/>
                  <wp:docPr id="2008546719" name="01a01ecc-2fbe-7aed-836e-a3ad5f6b82d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45755677" name="01a01ecc-2fbe-7aed-836e-a3ad5f6b82df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02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2.OG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2065164946" name="01a01ecc-b915-70f9-a1ea-51d6a75f6ad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04757329" name="01a01ecc-b915-70f9-a1ea-51d6a75f6ad5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276385334" name="01a01ecc-e0ea-7773-906d-0ea34f833fc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31004222" name="01a01ecc-e0ea-7773-906d-0ea34f833fc8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2.OG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VM-12</w:t>
            </w:r>
          </w:p>
          <w:p>
            <w:pPr>
              <w:spacing w:before="0" w:after="0"/>
            </w:pPr>
            <w:r>
              <w:t>Grund &amp; Deckputz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634254357" name="01a01ecd-55f9-7e95-a7a4-bd7b650ae25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92819854" name="01a01ecd-55f9-7e95-a7a4-bd7b650ae257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79426777" name="01a01ecd-97de-78d9-8492-9e4289caa84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37754878" name="01a01ecd-97de-78d9-8492-9e4289caa84f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2.OG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Linoleum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10266303" name="01a01ed1-070d-72c8-8290-941e3519ec8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30192647" name="01a01ed1-070d-72c8-8290-941e3519ec89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75113925" name="01a01ed1-3405-7bb4-a3a1-7475ffba22e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20422029" name="01a01ed1-3405-7bb4-a3a1-7475ffba22e5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2.OG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VM-12</w:t>
            </w:r>
          </w:p>
          <w:p>
            <w:pPr>
              <w:spacing w:before="0" w:after="0"/>
            </w:pPr>
            <w:r>
              <w:t>Grund &amp; Deckputz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14957778" name="01a01ed1-d911-78be-b821-eba964e0861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23313313" name="01a01ed1-d911-78be-b821-eba964e08619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38191394" name="01a01ed2-3cf0-7b01-a481-61fb437f747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20788767" name="01a01ed2-3cf0-7b01-a481-61fb437f747a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2.OG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Gipsplatte mit Deckputz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22885999" name="01a01ed2-9652-7fd2-9628-434088f927e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39583640" name="01a01ed2-9652-7fd2-9628-434088f927ea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46128497" name="01a01ed2-c14f-778a-9060-f815ab3f031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7363189" name="01a01ed2-c14f-778a-9060-f815ab3f0312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 </w:t>
            </w:r>
          </w:p>
          <w:p>
            <w:pPr>
              <w:spacing w:before="0" w:after="0"/>
            </w:pPr>
            <w:r>
              <w:t>2.OG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Gipsplatten mit Tapete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080456790" name="01a01ed4-9e83-7348-bc25-927b535172c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56370451" name="01a01ed4-9e83-7348-bc25-927b535172c9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78591265" name="01a01ed4-d7c3-7c02-ae1d-dc7b56ce954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25252099" name="01a01ed4-d7c3-7c02-ae1d-dc7b56ce954d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 </w:t>
            </w:r>
          </w:p>
          <w:p>
            <w:pPr>
              <w:spacing w:before="0" w:after="0"/>
            </w:pPr>
            <w:r>
              <w:t>2.OG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Gipsplatte mit Deckputz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27389386" name="01a01ed5-5f16-7ef7-bd48-600453faaa8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41525091" name="01a01ed5-5f16-7ef7-bd48-600453faaa8a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74539585" name="01a01ed5-9b50-7f5b-b8ed-eb0ed09c4b1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12944835" name="01a01ed5-9b50-7f5b-b8ed-eb0ed09c4b1b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 </w:t>
            </w:r>
          </w:p>
          <w:p>
            <w:pPr>
              <w:spacing w:before="0" w:after="0"/>
            </w:pPr>
            <w:r>
              <w:t>2.OG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Linoleum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159844752" name="01a01ed6-36eb-7a7d-9556-ef2ab7d46f6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2070232" name="01a01ed6-36eb-7a7d-9556-ef2ab7d46f6b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24517201" name="01a01ed6-73b0-72bc-b449-3ea1d1b143f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69576342" name="01a01ed6-73b0-72bc-b449-3ea1d1b143fd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44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MFH. Vadianstrasse 41, St.Gallen 9000</w:t>
          </w:r>
        </w:p>
        <w:p>
          <w:pPr>
            <w:spacing w:before="0" w:after="0"/>
          </w:pPr>
          <w:r>
            <w:t>DN 1158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footer.xml" Type="http://schemas.openxmlformats.org/officeDocument/2006/relationships/footer" Id="rId44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