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Reitbahnstrasse 39, Rorschach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700941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1270281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