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83114747" name="01a01df6-8f18-7667-b08d-36cd72ec22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8914202" name="01a01df6-8f18-7667-b08d-36cd72ec22f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206023" name="01a01df6-f48d-7eb3-ad86-9f1d31eca3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7254250" name="01a01df6-f48d-7eb3-ad86-9f1d31eca3b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06617152" name="01a01df9-3172-7803-b2d7-e84dfba9b9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839619" name="01a01df9-3172-7803-b2d7-e84dfba9b94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25412470" name="01a01df9-81e1-7312-897d-2d053817b7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2879719" name="01a01df9-81e1-7312-897d-2d053817b7e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49043051" name="01a01dfa-2051-766d-8ec5-15773b677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9779189" name="01a01dfa-2051-766d-8ec5-15773b677df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04234494" name="01a01dfb-0bdd-70da-8d77-c8b5a0f04b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4505880" name="01a01dfb-0bdd-70da-8d77-c8b5a0f04b0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4.OG rechts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44185084" name="01a01dfb-f626-7d6b-a1fc-7cfebe5de7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6743840" name="01a01dfb-f626-7d6b-a1fc-7cfebe5de7e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2938204" name="01a01dfc-3466-7698-8d73-f7f11797c8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000993" name="01a01dfc-3466-7698-8d73-f7f11797c86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Reitbahnstrasse 39, Rorschach</w:t>
          </w:r>
        </w:p>
        <w:p>
          <w:pPr>
            <w:spacing w:before="0" w:after="0"/>
          </w:pPr>
          <w:r>
            <w:t>DN 1136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