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Sagenstrasse 19, 6318 Walchwil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1155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3211518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3164129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