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Lüssirainstrasse 59, 6300 Zug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1140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28479314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5480774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