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8295585" name="01a00ec6-70f1-791f-be98-15489600ec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22433" name="01a00ec6-70f1-791f-be98-15489600ecb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27324" name="01a00ec6-db1f-76f3-9f3c-a9572d198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802840" name="01a00ec6-db1f-76f3-9f3c-a9572d198b6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4116288" name="01a00ec8-507f-7ef9-bdba-217f2ec4b7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090596" name="01a00ec8-507f-7ef9-bdba-217f2ec4b7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3256901" name="01a00ec8-a32a-71d0-b8dc-26ebbcb70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212678" name="01a00ec8-a32a-71d0-b8dc-26ebbcb7081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3576848" name="01a00ec9-acdb-7dfb-b001-0049f5fe4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71099" name="01a00ec9-acdb-7dfb-b001-0049f5fe4d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26455649" name="01a00eca-02ca-72be-b809-dd82eea71a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51208" name="01a00eca-02ca-72be-b809-dd82eea71a6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1257970" name="01a00eca-e2c9-7cd9-b74a-f14cda10c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795994" name="01a00eca-e2c9-7cd9-b74a-f14cda10c2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30242918" name="01a00ecb-33a2-7645-aec2-63c2b642d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402606" name="01a00ecb-33a2-7645-aec2-63c2b642d56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Wohnzimmer/ Esszimmer/ Kinderzimmer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22016" name="01a00ecb-d65e-7f58-a11d-65d7fd72e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403843" name="01a00ecb-d65e-7f58-a11d-65d7fd72e33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941885" name="01a00ecb-fe64-72c6-87bd-88928e51fd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630490" name="01a00ecb-fe64-72c6-87bd-88928e51fdc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50018786" name="01a00ecd-d0e4-7a5f-87c8-f18c83fba0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373884" name="01a00ecd-d0e4-7a5f-87c8-f18c83fba0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93003465" name="01a00ece-0c5c-711e-8adc-66560101f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976806" name="01a00ece-0c5c-711e-8adc-66560101fd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1410256" name="01a00ece-cde1-7f7e-a632-dae2c6abb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72347" name="01a00ece-cde1-7f7e-a632-dae2c6abba9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2513137" name="01a00ecf-27ea-7433-8083-37f03415b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244452" name="01a00ecf-27ea-7433-8083-37f03415b7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7389092" name="01a00ecf-dc41-71f6-abbe-edcd42bd20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601022" name="01a00ecf-dc41-71f6-abbe-edcd42bd20e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74444" name="01a00ecf-ffaa-787b-9dd3-72ba6b3f3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656384" name="01a00ecf-ffaa-787b-9dd3-72ba6b3f35f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79670042" name="01a00ed0-cae7-7f6f-8659-01e9b33ed7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51320" name="01a00ed0-cae7-7f6f-8659-01e9b33ed7f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3947112" name="01a00ed1-03ee-7564-af4d-c2fa51c39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592194" name="01a00ed1-03ee-7564-af4d-c2fa51c39b8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2660648" name="01a00ed1-6391-7cb2-a922-5d401ed513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844710" name="01a00ed1-6391-7cb2-a922-5d401ed513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30295" name="01a00ed1-a028-7603-a084-2e44488ae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178480" name="01a00ed1-a028-7603-a084-2e44488aefe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2690292" name="01a00ed2-5921-787c-b0fa-13a5ed2d1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075167" name="01a00ed2-5921-787c-b0fa-13a5ed2d112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720791" name="01a00ed2-7a10-7f22-8b8e-74706734c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942544" name="01a00ed2-7a10-7f22-8b8e-74706734cb8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8352247" name="01a00ed3-2555-721e-ad90-ed80818ae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330761" name="01a00ed3-2555-721e-ad90-ed80818aec7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598909" name="01a00ed3-52fe-7654-9418-4cd90f22c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16363" name="01a00ed3-52fe-7654-9418-4cd90f22cc4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3246764" name="01a00ed4-8d95-71cc-a893-319e3105a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648393" name="01a00ed4-8d95-71cc-a893-319e3105af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476605" name="01a00ed4-d8f6-73f6-a405-f884242893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558318" name="01a00ed4-d8f6-73f6-a405-f8842428933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896692" name="01a00ed5-a36a-7c7c-984f-5d7a9fd52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618834" name="01a00ed5-a36a-7c7c-984f-5d7a9fd52d2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002616" name="01a00ed5-dba3-7e1a-a318-8c2a0d68bc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661513" name="01a00ed5-dba3-7e1a-a318-8c2a0d68bc7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Lüssirainstrasse 59, 6300 Zug</w:t>
          </w:r>
        </w:p>
        <w:p>
          <w:pPr>
            <w:spacing w:before="0" w:after="0"/>
          </w:pPr>
          <w:r>
            <w:t>DN 1140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