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Marktstrasse 9, 8853 Lachen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88157600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2583628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