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0801109" name="2b7dc1b0-e9e1-11ef-84b7-19860a5377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9161296" name="2b7dc1b0-e9e1-11ef-84b7-19860a53778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4062957" name="335b2760-e9e1-11ef-809f-d56d6e10c4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2919053" name="335b2760-e9e1-11ef-809f-d56d6e10c45b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1559065" name="4d979d70-e9e1-11ef-8870-2b1fd1ce0d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5521263" name="4d979d70-e9e1-11ef-8870-2b1fd1ce0d7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4886675" name="5395bbd0-e9e1-11ef-99b2-b958607abe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8894481" name="5395bbd0-e9e1-11ef-99b2-b958607abec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1431718" name="6010c580-e9e1-11ef-92a4-3323bb8b22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0885317" name="6010c580-e9e1-11ef-92a4-3323bb8b222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9112091" name="67ab2ec0-e9e1-11ef-b4b5-f1a493642a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2254048" name="67ab2ec0-e9e1-11ef-b4b5-f1a493642ab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3807874" name="7d00c2d0-e9e1-11ef-a5f4-f7e11e46bc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0416423" name="7d00c2d0-e9e1-11ef-a5f4-f7e11e46bc2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5525578" name="829a04e0-e9e1-11ef-9544-31bc0408eb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8116185" name="829a04e0-e9e1-11ef-9544-31bc0408ebe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520305" name="e26c8190-e9e1-11ef-aa40-b56c70f6df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6576458" name="e26c8190-e9e1-11ef-aa40-b56c70f6df7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9531215" name="eb67da60-e9e1-11ef-a23a-91d70ab846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9691834" name="eb67da60-e9e1-11ef-a23a-91d70ab8462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7089929" name="fe87f0d0-e9e1-11ef-b0b7-8fb39dbe6b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148205" name="fe87f0d0-e9e1-11ef-b0b7-8fb39dbe6b4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3688028" name="05ad2a10-e9e2-11ef-a2a9-1571483f35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7897247" name="05ad2a10-e9e2-11ef-a2a9-1571483f353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115617" name="69514830-e9e2-11ef-9e3c-5b8a7afd07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6794917" name="69514830-e9e2-11ef-9e3c-5b8a7afd0730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233388" name="6fedc970-e9e2-11ef-901d-872d6a9278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7766680" name="6fedc970-e9e2-11ef-901d-872d6a9278e0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1917032" name="0390e450-e9e3-11ef-9b82-27e8ef9f0b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3814" name="0390e450-e9e3-11ef-9b82-27e8ef9f0b0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6918306" name="0aa13600-e9e3-11ef-a426-f9a19dfebd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6125797" name="0aa13600-e9e3-11ef-a426-f9a19dfebd4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rechts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9059538" name="25c54cf0-e9e3-11ef-a55e-47bc1fe420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6325227" name="25c54cf0-e9e3-11ef-a55e-47bc1fe4201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5279698" name="2ba227b0-e9e3-11ef-8b04-13327a5645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5262032" name="2ba227b0-e9e3-11ef-8b04-13327a56451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6236332" name="7a880fc0-e9e3-11ef-9bc1-652ca2f9c0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6264867" name="7a880fc0-e9e3-11ef-9bc1-652ca2f9c094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3056025" name="80234da0-e9e3-11ef-a00c-cb5875543c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5863335" name="80234da0-e9e3-11ef-a00c-cb5875543cd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7367185" name="99a48a00-e9e3-11ef-a8be-cf6a5f2deb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8686136" name="99a48a00-e9e3-11ef-a8be-cf6a5f2debd1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4969510" name="a0b85e20-e9e3-11ef-92f0-77c1eaabd2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6875221" name="a0b85e20-e9e3-11ef-92f0-77c1eaabd29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7974773" name="08af82b0-e9e4-11ef-9612-11669e4262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0423069" name="08af82b0-e9e4-11ef-9612-11669e4262aa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5264412" name="0dec9b00-e9e4-11ef-8e29-47faad7dba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3749660" name="0dec9b00-e9e4-11ef-8e29-47faad7dba3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9623262" name="1e7fec10-e9e4-11ef-9da3-dba8242998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2152307" name="1e7fec10-e9e4-11ef-9da3-dba824299817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7348368" name="26c95a00-e9e4-11ef-af36-ed9a5b3e49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4164210" name="26c95a00-e9e4-11ef-af36-ed9a5b3e49e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1982131" name="6f2a8e90-e9e4-11ef-ab04-e7ef48f69d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1717112" name="6f2a8e90-e9e4-11ef-ab04-e7ef48f69dc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4844717" name="77c74ca0-e9e4-11ef-b7a2-c1eb239170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3224821" name="77c74ca0-e9e4-11ef-b7a2-c1eb2391702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5929645" name="8b35d130-e9e4-11ef-927e-81f1fe41b2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2393613" name="8b35d130-e9e4-11ef-927e-81f1fe41b252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6523255" name="932893a0-e9e4-11ef-a8a3-2541f86e67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9781259" name="932893a0-e9e4-11ef-a8a3-2541f86e67e5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202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8624746" name="8e515a50-e9ea-11ef-8716-8749dacf1a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0742114" name="8e515a50-e9ea-11ef-8716-8749dacf1ad4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1199404" name="955a5900-e9ea-11ef-9666-8b446a2940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537690" name="955a5900-e9ea-11ef-9666-8b446a29403e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202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3457056" name="c071b070-e9ea-11ef-80c1-ebdd3feaf4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4218560" name="c071b070-e9ea-11ef-80c1-ebdd3feaf49a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5432518" name="c865d270-e9ea-11ef-b35b-0bd5345543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2072033" name="c865d270-e9ea-11ef-b35b-0bd5345543b0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202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5414638" name="d7b076e0-e9ea-11ef-bdf2-d58fdb7e45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3739506" name="d7b076e0-e9ea-11ef-bdf2-d58fdb7e457c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9996702" name="e3988f60-e9ea-11ef-8f80-c333cf0c13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4933105" name="e3988f60-e9ea-11ef-8f80-c333cf0c1385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202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8949966" name="03438e00-e9eb-11ef-a55c-ed4ef50462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9492689" name="03438e00-e9eb-11ef-a55c-ed4ef50462bb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9913899" name="0894ca90-e9eb-11ef-af21-d19d662ced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2180684" name="0894ca90-e9eb-11ef-af21-d19d662cedcf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101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9559975" name="09493b90-e9ed-11ef-92f9-2781e84463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4795243" name="09493b90-e9ed-11ef-92f9-2781e8446381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4788839" name="10a22f00-e9ed-11ef-8e20-27e9838037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3538072" name="10a22f00-e9ed-11ef-8e20-27e9838037f7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6138623" name="e8c30d40-e9ee-11ef-b1c6-4d926e0350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3422799" name="e8c30d40-e9ee-11ef-b1c6-4d926e0350d5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6399826" name="eed10a20-e9ee-11ef-b3db-2bbc8f2c52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1898368" name="eed10a20-e9ee-11ef-b3db-2bbc8f2c525f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2117198" name="02778ea0-e9ef-11ef-a108-a7b6cdbcca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9388408" name="02778ea0-e9ef-11ef-a108-a7b6cdbcca4d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6724112" name="0930bfa0-e9ef-11ef-b3ec-85c3264633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1396776" name="0930bfa0-e9ef-11ef-b3ec-85c3264633ce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6042478" name="6cf5fa50-e9ef-11ef-ae35-2d3305c7c8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387476" name="6cf5fa50-e9ef-11ef-ae35-2d3305c7c816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2998445" name="7542eab0-e9ef-11ef-85a3-53a5a875a1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6512458" name="7542eab0-e9ef-11ef-85a3-53a5a875a159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543470" name="896b2250-e9ef-11ef-8893-a7992eab2a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2399215" name="896b2250-e9ef-11ef-8893-a7992eab2a03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6635905" name="924621e0-e9ef-11ef-96a3-339846b31f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772274" name="924621e0-e9ef-11ef-96a3-339846b31fa7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4135301" name="e739dfc0-e9ef-11ef-bf11-ff96b65872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8255553" name="e739dfc0-e9ef-11ef-bf11-ff96b6587255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9694255" name="f1127930-e9ef-11ef-bb4b-c35ac4c523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4491730" name="f1127930-e9ef-11ef-bb4b-c35ac4c52388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4093539" name="fec0abb0-e9ef-11ef-8a3a-03d7b34fdb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1824528" name="fec0abb0-e9ef-11ef-8a3a-03d7b34fdb5a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4309575" name="065bff50-e9f0-11ef-9685-5b2091e5f0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8661315" name="065bff50-e9f0-11ef-9685-5b2091e5f039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-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7041315" name="2bf6ab20-e9f5-11ef-b304-9d46cd178e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1536003" name="2bf6ab20-e9f5-11ef-b304-9d46cd178ee1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3078539" name="31a7e200-e9f5-11ef-a852-bfab1affef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2624217" name="31a7e200-e9f5-11ef-a852-bfab1affef2d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Schichtenanalyse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1462557" name="47ecdf20-e9f5-11ef-a16a-33bf4425f5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3435461" name="47ecdf20-e9f5-11ef-a16a-33bf4425f526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3898575" name="567e93d0-e9f5-11ef-8c2d-89a1bf4570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6316705" name="567e93d0-e9f5-11ef-8c2d-89a1bf45702b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Schichtenanalyse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3890137" name="eb3fde00-e9f7-11ef-a252-2d49b821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0934610" name="eb3fde00-e9f7-11ef-a252-2d49b821eea8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2045945" name="f2f48600-e9f7-11ef-9cc0-bd01ff4122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211194" name="f2f48600-e9f7-11ef-9cc0-bd01ff412247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Restaurant + Stübli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Schichtenanalyse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8063454" name="e1927dd0-e9f8-11ef-8369-b924ffb921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6901345" name="e1927dd0-e9f8-11ef-8369-b924ffb92133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0880040" name="e53769f0-e9f8-11ef-9f65-957281d58f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17773" name="e53769f0-e9f8-11ef-9f65-957281d58f23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Marktstrasse 9, 8853 Lachen </w:t>
          </w:r>
        </w:p>
        <w:p>
          <w:pPr>
            <w:spacing w:before="0" w:after="0"/>
          </w:pPr>
          <w:r>
            <w:t/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footer.xml" Type="http://schemas.openxmlformats.org/officeDocument/2006/relationships/footer" Id="rId6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