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Witikonerstrasse 98, 8032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1306665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347619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Honegger Mark </w:t>
            </w:r>
          </w:p>
          <w:p>
            <w:pPr>
              <w:spacing w:before="0" w:after="0" w:line="240" w:lineRule="auto"/>
            </w:pPr>
            <w:r>
              <w:rPr/>
              <w:t>Witikonerstrasse 98,   </w:t>
            </w:r>
          </w:p>
          <w:p>
            <w:pPr>
              <w:spacing w:before="0" w:after="0" w:line="240" w:lineRule="auto"/>
            </w:pPr>
            <w:r>
              <w:rPr/>
              <w:t>8032 Zürich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