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Tramstrasse 64, 8050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1143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7963433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0215529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