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Fugenmörtel </w:t>
            </w:r>
          </w:p>
          <w:p>
            <w:pPr>
              <w:spacing w:before="0" w:after="0"/>
            </w:pPr>
            <w:r>
              <w:t>Glasbausteine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88252294" name="01a01915-aa62-7ed6-89e5-7aaf550668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5438635" name="01a01915-aa62-7ed6-89e5-7aaf5506681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8032918" name="01a01915-e36a-7211-92e4-0c0b864280f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1411011" name="01a01915-e36a-7211-92e4-0c0b864280f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 3. Bahnstrasse 142, 8105 Regensdorf</w:t>
          </w:r>
        </w:p>
        <w:p>
          <w:pPr>
            <w:spacing w:before="0" w:after="0"/>
          </w:pPr>
          <w:r>
            <w:t>DN 1147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