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Tapete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Hiltiwaldweg 5, 5443 Niederrohrdorf</w:t>
          </w:r>
        </w:p>
        <w:p>
          <w:pPr>
            <w:spacing w:before="0" w:after="0"/>
          </w:pPr>
          <w:r>
            <w:t>DN 1150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