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Hiltiwaldweg 5, 5443 Niederrohrdorf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037514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430119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