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05388565" name="01a01449-1839-7a0c-9183-5915eb408b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8205716" name="01a01449-1839-7a0c-9183-5915eb408bf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4080165" name="01a01449-5edf-7c40-aacd-19610c79f5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2724470" name="01a01449-5edf-7c40-aacd-19610c79f51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Esszimmer/Wohnzimmer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Tapete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11615343" name="01a0144a-ecb5-7b9c-b06a-68207812e9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4324189" name="01a0144a-ecb5-7b9c-b06a-68207812e9f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0944962" name="01a0144b-24bd-789d-92d7-011fe71656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1070050" name="01a0144b-24bd-789d-92d7-011fe716561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05705737" name="01a0144b-e7ea-7f2d-bd89-dec33038f2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2210754" name="01a0144b-e7ea-7f2d-bd89-dec33038f2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6853075" name="01a0144c-2090-7438-aace-563ce4dc50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862499" name="01a0144c-2090-7438-aace-563ce4dc509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14727846" name="01a0144c-af4a-724d-99aa-ca183e0d68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824510" name="01a0144c-af4a-724d-99aa-ca183e0d685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1317228" name="01a0144d-0a13-798a-b973-dbd520d7c2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5874353" name="01a0144d-0a13-798a-b973-dbd520d7c25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Hiltiwaldweg 5, 5443 Niederrohrdorf</w:t>
          </w:r>
        </w:p>
        <w:p>
          <w:pPr>
            <w:spacing w:before="0" w:after="0"/>
          </w:pPr>
          <w:r>
            <w:t>DN 1150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