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MFH.Hildastrasse 3, 8004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201972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153788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