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Blumenweg 18, Grabs 9472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473373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94460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