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Blumenweg 18, Grabs 9472</w:t>
          </w:r>
        </w:p>
        <w:p>
          <w:pPr>
            <w:spacing w:before="0" w:after="0"/>
          </w:pPr>
          <w:r>
            <w:t>DN 1123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