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4416315" name="019fff84-b3db-713e-8b58-741a447b4d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128307" name="019fff84-b3db-713e-8b58-741a447b4db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1950199" name="019fff84-62b5-72be-bed6-01aad37772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139416" name="019fff84-62b5-72be-bed6-01aad377725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2828546" name="019fff95-47cf-716b-aacd-b541599f78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900725" name="019fff95-47cf-716b-aacd-b541599f78c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1116498" name="019fff95-62bd-7e09-af95-ca4b717f51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277165" name="019fff95-62bd-7e09-af95-ca4b717f51c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7333168" name="019fff96-a5d0-7182-8d07-a0d7cc170a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282811" name="019fff96-a5d0-7182-8d07-a0d7cc170af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1675344" name="019fff96-fa24-7e10-8407-8b37b44ab8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439290" name="019fff96-fa24-7e10-8407-8b37b44ab80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1934024" name="019fff97-56b0-791f-84b0-30c17aa68c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379110" name="019fff97-56b0-791f-84b0-30c17aa68c6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3551470" name="019fff97-77e2-79e6-921b-e7dc0d15fe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098050" name="019fff97-77e2-79e6-921b-e7dc0d15fe1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4944963" name="019fff9b-7e0f-7726-b9f5-0d026a602c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355757" name="019fff9b-7e0f-7726-b9f5-0d026a602c5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0102568" name="019fff9b-ba7d-70ce-9614-693e7bd881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611698" name="019fff9b-ba7d-70ce-9614-693e7bd8815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und Wohnbereich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2280521" name="019fffa4-bc27-79c7-a4ab-ea08984448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928011" name="019fffa4-bc27-79c7-a4ab-ea08984448b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9961919" name="019fffa6-3a22-7fe1-abe5-0a11c2f7b5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341410" name="019fffa6-3a22-7fe1-abe5-0a11c2f7b5d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8053387" name="019fffa6-c65a-75df-bbc0-36f1de7edb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911062" name="019fffa6-c65a-75df-bbc0-36f1de7edbd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5490988" name="019fffa7-0045-740a-b33b-d37624485b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145851" name="019fffa7-0045-740a-b33b-d37624485b9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7234367" name="019fffab-4a3e-727f-a71c-a0c1ab5bf9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041072" name="019fffab-4a3e-727f-a71c-a0c1ab5bf95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0288417" name="019fffab-f3e1-7527-add4-ab2bbe943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413940" name="019fffab-f3e1-7527-add4-ab2bbe9437c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276153" name="019fffac-c712-7022-b9e7-94c53164b2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086934" name="019fffac-c712-7022-b9e7-94c53164b2a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2822968" name="019fffad-06fd-7c89-83fb-02d52e5ee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649141" name="019fffad-06fd-7c89-83fb-02d52e5ee65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Dämmaterial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0864931" name="019fffaf-7487-7649-b018-d29409aac3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065814" name="019fffaf-7487-7649-b018-d29409aac3e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6699707" name="019fffaf-924b-7d74-be88-1f918b94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819228" name="019fffaf-924b-7d74-be88-1f918b94138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1807449" name="019fffb0-5778-7fb5-a773-6d6b0194be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815709" name="019fffb0-5778-7fb5-a773-6d6b0194bef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760335" name="019fffb0-7bd1-7179-ae9b-3afe0a9f3d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415389" name="019fffb0-7bd1-7179-ae9b-3afe0a9f3d2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Gang und Kellertreppe</w:t>
            </w:r>
          </w:p>
          <w:p>
            <w:pPr>
              <w:spacing w:before="0" w:after="0"/>
            </w:pPr>
            <w:r>
              <w:t>EG-UG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4350947" name="019fffb2-c7cb-7a3c-9629-84c2f8941d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108910" name="019fffb2-c7cb-7a3c-9629-84c2f8941d6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6227133" name="019fffb2-eb1e-79c1-a5aa-e0cca6e029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584451" name="019fffb2-eb1e-79c1-a5aa-e0cca6e029e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0010128" name="019fffb4-449b-778e-a039-910a23f7bb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527023" name="019fffb4-449b-778e-a039-910a23f7bbe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3695006" name="019fffb4-597e-7d0f-9863-7cb4896398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936342" name="019fffb4-597e-7d0f-9863-7cb48963987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2338987" name="019fffb4-c172-7aa1-bff7-092b8c30dc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428318" name="019fffb4-c172-7aa1-bff7-092b8c30dc5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4488099" name="019fffb4-dce7-76a9-b574-2fed3ef14d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432085" name="019fffb4-dce7-76a9-b574-2fed3ef14db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3906525" name="019fffc2-2a36-7b4b-97ba-ad2f1a960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304609" name="019fffc2-2a36-7b4b-97ba-ad2f1a96014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5955134" name="019fffc2-3f91-7c18-bf31-461af0cd72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813859" name="019fffc2-3f91-7c18-bf31-461af0cd722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und Werkstatt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3389983" name="019fffce-6581-7135-a611-5c59c9d3bf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355450" name="019fffce-6581-7135-a611-5c59c9d3bf5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3922673" name="019fffce-810f-79b8-af5d-b5e515dce5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451006" name="019fffce-810f-79b8-af5d-b5e515dce53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Bitumenmatte</w:t>
            </w:r>
          </w:p>
          <w:p>
            <w:pPr>
              <w:spacing w:before="0" w:after="0"/>
            </w:pPr>
            <w:r>
              <w:t>Balkenlager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3292377" name="019fffd0-c710-7f2a-a605-7003829727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661977" name="019fffd0-c710-7f2a-a605-70038297273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3546481" name="019fffd0-df8b-76c7-9661-071080b6ed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14378" name="019fffd0-df8b-76c7-9661-071080b6ed1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1979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9764508" name="019fffd1-f0ae-781a-a892-058047aeca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028747" name="019fffd1-f0ae-781a-a892-058047aecaa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2047862" name="019fffd2-2c4e-7e62-9cac-1bf0ed5a8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121516" name="019fffd2-2c4e-7e62-9cac-1bf0ed5a801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1981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1797753" name="019fffd2-9fa2-7b81-995b-9671e75e73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686545" name="019fffd2-9fa2-7b81-995b-9671e75e737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7673378" name="019fffd2-b039-78e4-8836-f1b597fa19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045298" name="019fffd2-b039-78e4-8836-f1b597fa195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Blumenweg 18, Grabs 9472</w:t>
          </w:r>
        </w:p>
        <w:p>
          <w:pPr>
            <w:spacing w:before="0" w:after="0"/>
          </w:pPr>
          <w:r>
            <w:t>DN 1123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