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Schulhausstrasse 3/8762, Schwanden</w:t>
          </w:r>
        </w:p>
        <w:p>
          <w:pPr>
            <w:spacing w:before="0" w:after="0"/>
          </w:pPr>
          <w:r>
            <w:t>DN 1132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