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58809535" name="019ffaaf-7482-70b8-96cd-dc9bf296da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1595004" name="019ffaaf-7482-70b8-96cd-dc9bf296daa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5786771" name="019ffaaf-9dc7-74ac-b62a-17c9192a9f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8180713" name="019ffaaf-9dc7-74ac-b62a-17c9192a9f0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8348573" name="019ffab0-93bd-7946-88ad-abf038630b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442911" name="019ffab0-93bd-7946-88ad-abf038630bb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5382753" name="019ffab0-cb71-77f8-addc-eb1bc1bd85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7036040" name="019ffab0-cb71-77f8-addc-eb1bc1bd85c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459454" name="019ffab1-f5dc-7d9b-8bc4-6e73c9fa8b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4327068" name="019ffab1-f5dc-7d9b-8bc4-6e73c9fa8b2b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7675057" name="019ffab2-33e3-7f22-9ca2-7b239c4a63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6200698" name="019ffab2-33e3-7f22-9ca2-7b239c4a637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98287747" name="019ffab3-02d9-789f-ab9b-1fcb955f82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8148475" name="019ffab3-02d9-789f-ab9b-1fcb955f82a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1100403" name="019ffab3-37b1-7052-bfd2-5e21ffc74b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1382866" name="019ffab3-37b1-7052-bfd2-5e21ffc74ba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0514601" name="019ffab3-8b72-7feb-85e0-d7c30cb906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9479541" name="019ffab3-8b72-7feb-85e0-d7c30cb9066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9130707" name="019ffab3-c029-7f82-99f4-4ee1e4f1cc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7833758" name="019ffab3-c029-7f82-99f4-4ee1e4f1cc9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72592243" name="019ffabe-8fcf-7839-a23a-5164a87e95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4957910" name="019ffabe-8fcf-7839-a23a-5164a87e95b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9740663" name="019ffabe-d62a-7aaf-8d34-47d28f7138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9611808" name="019ffabe-d62a-7aaf-8d34-47d28f71386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04273718" name="019ffad4-ee87-70b7-af60-bc3c8395d9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2820734" name="019ffad4-ee87-70b7-af60-bc3c8395d97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4490710" name="019ffad5-2b34-724c-a8ff-7b43c78d9b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5435287" name="019ffad5-2b34-724c-a8ff-7b43c78d9bc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83363072" name="019ffad5-ee28-78c6-b074-279f133558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2576641" name="019ffad5-ee28-78c6-b074-279f1335587e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7245616" name="019ffad7-3fd0-7636-a7e3-09a05c68c9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7657270" name="019ffad7-3fd0-7636-a7e3-09a05c68c95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9412006" name="019ffad7-d882-7e26-a289-cf9e19b5b2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6083182" name="019ffad7-d882-7e26-a289-cf9e19b5b238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6694445" name="019ffad8-1bd3-7e53-9e01-4f01693dba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6810550" name="019ffad8-1bd3-7e53-9e01-4f01693dba6e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4553833" name="019ffad9-7a06-7817-b1c8-bb309075cc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3830701" name="019ffad9-7a06-7817-b1c8-bb309075cc8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2862102" name="019ffad9-a59b-79af-964e-6917b71f71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217607" name="019ffad9-a59b-79af-964e-6917b71f7121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Fenster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1463620" name="019ffada-3d46-759a-ab03-bad7c469f4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8667522" name="019ffada-3d46-759a-ab03-bad7c469f4b2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3230634" name="019ffada-752c-714d-8d1c-bed63d4b69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8996002" name="019ffada-752c-714d-8d1c-bed63d4b6932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77376725" name="019ffae7-0265-7503-bd1b-169eeb5eff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4284334" name="019ffae7-0265-7503-bd1b-169eeb5eff3e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5781278" name="019ffae7-39c1-7992-a689-90282a51ed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1486842" name="019ffae7-39c1-7992-a689-90282a51ed50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51254629" name="019ffae8-2b85-7ec8-8522-c7cfc8c9c5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9402676" name="019ffae8-2b85-7ec8-8522-c7cfc8c9c5a5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0496053" name="019ffae8-5e34-7f27-b953-722134b86c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0502672" name="019ffae8-5e34-7f27-b953-722134b86c4d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20920214" name="019ffaf2-fec9-7012-bac6-8b82a862d7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3251769" name="019ffaf2-fec9-7012-bac6-8b82a862d769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5991927" name="019ffaf3-3c5d-78fe-a516-372c6f17a6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5887014" name="019ffaf3-3c5d-78fe-a516-372c6f17a648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Treppenhaus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16161576" name="019ffaf4-48b8-7060-9a92-8a94a76884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5667972" name="019ffaf4-48b8-7060-9a92-8a94a768845f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9736465" name="019ffaf4-b5e4-7646-bdd5-6e5ee3683a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0056203" name="019ffaf4-b5e4-7646-bdd5-6e5ee3683aa8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0403943" name="019ffaf5-2b49-72c3-a270-98da925f44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4618406" name="019ffaf5-2b49-72c3-a270-98da925f44e2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3852489" name="019ffaf5-6d50-7d39-9104-2c5cf61ff5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37077" name="019ffaf5-6d50-7d39-9104-2c5cf61ff592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29538869" name="019ffaf5-f684-79d5-98f1-6715845a1c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1195571" name="019ffaf5-f684-79d5-98f1-6715845a1cbd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2820251" name="019ffaf6-1a23-745e-9082-9f38aa8c24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0628397" name="019ffaf6-1a23-745e-9082-9f38aa8c24be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3908912" name="019ffb00-ada6-7374-8db4-62b10b73cb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4706862" name="019ffb00-ada6-7374-8db4-62b10b73cbdd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6405109" name="019ffb00-ec32-7d65-9aa4-fafea15fe6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9047428" name="019ffb00-ec32-7d65-9aa4-fafea15fe652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Schulhausstrasse 3/8762, Schwanden</w:t>
          </w:r>
        </w:p>
        <w:p>
          <w:pPr>
            <w:spacing w:before="0" w:after="0"/>
          </w:pPr>
          <w:r>
            <w:t>DN 1132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footer.xml" Type="http://schemas.openxmlformats.org/officeDocument/2006/relationships/footer" Id="rId4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