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Talweg 3, 8165 Schleinikon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61153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549467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