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Treppenhaus/ Küche/ Wohnzimmer </w:t>
            </w:r>
          </w:p>
          <w:p>
            <w:pPr>
              <w:spacing w:before="0" w:after="0"/>
            </w:pPr>
            <w:r>
              <w:t>EG-DG 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43651595" name="019ffb9c-de24-78ab-a50a-1a7ed0c2ed2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9598999" name="019ffb9c-de24-78ab-a50a-1a7ed0c2ed2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2805116" name="019ffb9d-548c-7803-8b5d-08e60105767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578260" name="019ffb9d-548c-7803-8b5d-08e601057676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671460943" name="019ffb9e-c288-70f4-a1b7-50208478fdd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1422553" name="019ffb9e-c288-70f4-a1b7-50208478fddf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781410914" name="019ffb9e-ede5-79df-83f8-6897163db22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7378657" name="019ffb9e-ede5-79df-83f8-6897163db223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42113868" name="019ffb9f-c78e-7c6f-91b5-b3b4b6f69f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6470285" name="019ffb9f-c78e-7c6f-91b5-b3b4b6f69ff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5431818" name="019ffb9f-f086-7a65-8d94-f786a69128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7715611" name="019ffb9f-f086-7a65-8d94-f786a6912842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017153735" name="019ffba0-9dcb-75d0-bd64-fb7b2066372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6256914" name="019ffba0-9dcb-75d0-bd64-fb7b20663725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0631849" name="019ffba0-e883-7282-8907-44484f8563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0122122" name="019ffba0-e883-7282-8907-44484f85637e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Cheminée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3922465" name="019ffba1-8887-74a2-84c8-40864e7bdf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1463218" name="019ffba1-8887-74a2-84c8-40864e7bdfb6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3055726" name="019ffba1-b3e3-70e2-9c46-9fc41bb41f5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6117489" name="019ffba1-b3e3-70e2-9c46-9fc41bb41f55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UG-DG </w:t>
            </w:r>
          </w:p>
          <w:p>
            <w:pPr>
              <w:spacing w:before="0" w:after="0"/>
            </w:pPr>
            <w:r>
              <w:t>Fenster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Fenster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3670914" name="019ffba3-0aa4-74cb-9db1-6f343ef73c5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4405647" name="019ffba3-0aa4-74cb-9db1-6f343ef73c51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32117316" name="019ffba3-a33f-71e0-aaa4-c830caedd74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8533125" name="019ffba3-a33f-71e0-aaa4-c830caedd74a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24118690" name="019ffba6-c537-796c-857a-4f7ac3cbac7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413916" name="019ffba6-c537-796c-857a-4f7ac3cbac79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7836707" name="019ffba6-f2ac-7d8e-bdb2-75067422280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0393017" name="019ffba6-f2ac-7d8e-bdb2-750674222809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801004084" name="019ffba7-7ae7-76c3-83f4-5c38d12bcd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2164802" name="019ffba7-7ae7-76c3-83f4-5c38d12bcd07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2601747" name="019ffba7-aca6-75ba-8c31-74737a61a0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9969076" name="019ffba7-aca6-75ba-8c31-74737a61a0a7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Büro/ Gang/ Schlafzimmer </w:t>
            </w:r>
          </w:p>
          <w:p>
            <w:pPr>
              <w:spacing w:before="0" w:after="0"/>
            </w:pPr>
            <w:r>
              <w:t>OG-DG 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211311855" name="019ffba8-6f0f-73bb-a6ab-fe2a623beef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0653090" name="019ffba8-6f0f-73bb-a6ab-fe2a623beef5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6490687" name="019ffba8-b22c-7642-9438-68c96ea99b6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5148772" name="019ffba8-b22c-7642-9438-68c96ea99b62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EG-DG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916534586" name="019ffbab-437d-7d87-baa5-81eab26a523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7916922" name="019ffbab-437d-7d87-baa5-81eab26a523a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5601970" name="019ffbab-86d9-7d8b-9a27-95c5038413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7392556" name="019ffbab-86d9-7d8b-9a27-95c503841330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Fassade/ Dach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Wand/ Dach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Wand/ Dach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2012620915" name="019ffbac-7224-776f-adef-604c3b15545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1614241" name="019ffbac-7224-776f-adef-604c3b15545f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3518000" name="019ffbad-7792-703f-9ea3-bed2ce1660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1562681" name="019ffbad-7792-703f-9ea3-bed2ce166016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Talweg 3, 8165 Schleinikon</w:t>
          </w:r>
        </w:p>
        <w:p>
          <w:pPr>
            <w:spacing w:before="0" w:after="0"/>
          </w:pPr>
          <w:r>
            <w:t>DN 1087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footer.xml" Type="http://schemas.openxmlformats.org/officeDocument/2006/relationships/footer" Id="rId26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