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Oberdorfstrasse 10, 9102 Herisau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99940977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8599301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