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878950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940477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634787" name="1f06d600-d290-11ef-bfe8-03b9da1b0a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28107" name="1f06d600-d290-11ef-bfe8-03b9da1b0a1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481289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383578" name="4af13f70-d291-11ef-a470-09d4a512c61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119486" name="50877440-d291-11ef-ae34-057f82942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181311" name="50877440-d291-11ef-ae34-057f8294273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730324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571110" name="66829720-d291-11ef-a793-91d3ea5ee30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230602" name="6b8d54d0-d291-11ef-b084-19a6ccd80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86172" name="6b8d54d0-d291-11ef-b084-19a6ccd80e7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406839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735777" name="7e32e410-d291-11ef-acca-fd51c79c8e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600653" name="856f00b0-d291-11ef-a6e0-f71f703088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470196" name="856f00b0-d291-11ef-a6e0-f71f703088c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697749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108366" name="a76c2cb0-d291-11ef-973e-a13a595c63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73221" name="af15d830-d291-11ef-b4a8-4bf78b13f8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499423" name="af15d830-d291-11ef-b4a8-4bf78b13f8c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734488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84544" name="ce56a350-d291-11ef-8235-f72a38a39e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845322" name="d445f4a0-d291-11ef-b2df-df9ff9d24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737812" name="d445f4a0-d291-11ef-b2df-df9ff9d24b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74526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888000" name="ef922d00-d291-11ef-ac8b-8342ed35eb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815247" name="f57a7970-d291-11ef-a209-49679c81f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365507" name="f57a7970-d291-11ef-a209-49679c81f7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597392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473470" name="460e26a0-d294-11ef-a147-09f381314df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619655" name="4bda5f90-d294-11ef-b704-2df5baf3a8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249617" name="4bda5f90-d294-11ef-b704-2df5baf3a80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750932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384145" name="5c7db630-d294-11ef-8f11-693ea8e1d0e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056228" name="61b8d2b0-d294-11ef-ac7c-43b9810703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175024" name="61b8d2b0-d294-11ef-ac7c-43b9810703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172888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13420" name="6e87c8c0-d294-11ef-8d7b-c138721d7c5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977978" name="74a296e0-d294-11ef-8264-e3f759f10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491738" name="74a296e0-d294-11ef-8264-e3f759f103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 / Wand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06863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441248" name="84aa49c0-d294-11ef-ae08-efc982d32d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11811" name="bac721e0-d294-11ef-83f1-639a8936db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723179" name="bac721e0-d294-11ef-83f1-639a8936db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Reduit/ Schlafzimmer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79961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214408" name="6cdeb730-d295-11ef-a359-cd716a779bd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222715" name="754d6060-d295-11ef-a2a5-05e186148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032601" name="754d6060-d295-11ef-a2a5-05e186148d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10330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02101" name="8f0b3090-d295-11ef-9f36-0da3e7ffdd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122668" name="99e3d4e0-d295-11ef-bc24-039ffcba4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602001" name="99e3d4e0-d295-11ef-bc24-039ffcba4f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2. OG Haus 2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987724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109398" name="2d218c50-d298-11ef-9a85-8906b86f84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715204" name="34772460-d298-11ef-ba22-9590e5d99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92942" name="34772460-d298-11ef-ba22-9590e5d99f5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1+2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204016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076963" name="64bd1530-d298-11ef-8b2c-83c03fc977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481505" name="6b2d0830-d298-11ef-809e-45584202f5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851352" name="6b2d0830-d298-11ef-809e-45584202f5f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62528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320518" name="8eaa92a0-d298-11ef-a3b5-5f7067f063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534191" name="96e7cb90-d298-11ef-9b83-e9dee52717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901239" name="96e7cb90-d298-11ef-9b83-e9dee527176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717568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43847" name="b12cf430-d298-11ef-aa36-8131d2cea9f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081641" name="b9f8ffa0-d298-11ef-bf54-53813db43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364051" name="b9f8ffa0-d298-11ef-bf54-53813db436e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081363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122643" name="523aa260-d419-11ef-92ca-773f008dfb2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209531" name="5a461cf0-d419-11ef-91ab-61ab3f2af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841802" name="5a461cf0-d419-11ef-91ab-61ab3f2af1a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825514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378504" name="77e91690-d419-11ef-ae19-1354c8e28d9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056904" name="7df19530-d419-11ef-b138-23c13e27e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418860" name="7df19530-d419-11ef-b138-23c13e27e91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267031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79712" name="9033f5d0-d419-11ef-8172-298d79b921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728199" name="988b9490-d419-11ef-be14-a79638f1ef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26743" name="988b9490-d419-11ef-be14-a79638f1ef5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545152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291959" name="1d121fe0-d41a-11ef-84dd-0bfacd7958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774280" name="2abbbe80-d41a-11ef-93ee-6581eb6f8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993194" name="2abbbe80-d41a-11ef-93ee-6581eb6f8d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740335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610042" name="44da9a70-d41a-11ef-8018-5d13feae1fe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592469" name="4c3b5610-d41a-11ef-86bb-63b50e280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574600" name="4c3b5610-d41a-11ef-86bb-63b50e28016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474373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70350" name="598a2a80-d41a-11ef-8399-8dcc6fad65e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112436" name="5daf6a30-d41a-11ef-9733-8b7a1b43c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309035" name="5daf6a30-d41a-11ef-9733-8b7a1b43c5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435726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65722" name="a853d800-d41a-11ef-a499-0d124380f73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99624" name="b1942910-d41a-11ef-b81b-e5756b88f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4625" name="b1942910-d41a-11ef-b81b-e5756b88f69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821936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37971" name="a4b68680-ee04-11ef-92bb-6fd6a7f4a45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502934" name="a95059f0-ee04-11ef-be7f-eb72f651d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137960" name="a95059f0-ee04-11ef-be7f-eb72f651db3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056702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067810" name="3cf457d0-ee08-11ef-9899-4f6b6b4458f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757990" name="417a2e10-ee08-11ef-99f4-dd994e238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019490" name="417a2e10-ee08-11ef-99f4-dd994e23870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936234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584723" name="603aa5a0-ee08-11ef-b3af-f11ecd2988b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74944" name="8007d240-ee08-11ef-9c38-419e3f28c4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190261" name="8007d240-ee08-11ef-9c38-419e3f28c440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774614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318493" name="c4bad340-ee05-11ef-90ce-49fca9c0011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563541" name="ca677640-ee05-11ef-aba5-cb41807186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674018" name="ca677640-ee05-11ef-aba5-cb418071865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138443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795433" name="e2bb0810-ee05-11ef-966e-3bb4c72c2ea6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582016" name="e7a6a500-ee05-11ef-88d4-b1f4865b88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099967" name="e7a6a500-ee05-11ef-88d4-b1f4865b880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402051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85889" name="6b488790-ee04-11ef-ac86-d12f4113a5d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17249" name="72538210-ee04-11ef-90b8-23b4c5c4ec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700339" name="72538210-ee04-11ef-90b8-23b4c5c4ecc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(elastische) Bodenbeläge 2. Lage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