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Lüssirainstrasse 59, 6300 Zug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1140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62827428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70061561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