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Lüssirainstrasse 59, 6300 Zug</w:t>
          </w:r>
        </w:p>
        <w:p>
          <w:pPr>
            <w:spacing w:before="0" w:after="0"/>
          </w:pPr>
          <w:r>
            <w:t>DN 1140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