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Bad/ WC</w:t>
            </w:r>
          </w:p>
          <w:p>
            <w:pPr>
              <w:spacing w:before="0" w:after="0"/>
            </w:pPr>
            <w:r>
              <w:t>5.OG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868187556" name="01a00ec6-70f1-791f-be98-15489600ecb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67117381" name="01a00ec6-70f1-791f-be98-15489600ecb2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33403281" name="01a00ec6-db1f-76f3-9f3c-a9572d198b6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64182797" name="01a00ec6-db1f-76f3-9f3c-a9572d198b66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Bad/ WC</w:t>
            </w:r>
          </w:p>
          <w:p>
            <w:pPr>
              <w:spacing w:before="0" w:after="0"/>
            </w:pPr>
            <w:r>
              <w:t>5.OG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369971871" name="01a00ec8-507f-7ef9-bdba-217f2ec4b73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57660332" name="01a00ec8-507f-7ef9-bdba-217f2ec4b738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638081881" name="01a00ec8-a32a-71d0-b8dc-26ebbcb7081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5490637" name="01a00ec8-a32a-71d0-b8dc-26ebbcb70813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Bad/ WC</w:t>
            </w:r>
          </w:p>
          <w:p>
            <w:pPr>
              <w:spacing w:before="0" w:after="0"/>
            </w:pPr>
            <w:r>
              <w:t>5.OG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Grund &amp; Deckputz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959156287" name="01a00ec9-acdb-7dfb-b001-0049f5fe4d1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55413533" name="01a00ec9-acdb-7dfb-b001-0049f5fe4d18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213995447" name="01a00eca-02ca-72be-b809-dd82eea71a6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22605225" name="01a00eca-02ca-72be-b809-dd82eea71a6d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Bad/ WC</w:t>
            </w:r>
          </w:p>
          <w:p>
            <w:pPr>
              <w:spacing w:before="0" w:after="0"/>
            </w:pPr>
            <w:r>
              <w:t>5.OG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Deckputz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734224846" name="01a00eca-e2c9-7cd9-b74a-f14cda10c22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16212594" name="01a00eca-e2c9-7cd9-b74a-f14cda10c22c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670308875" name="01a00ecb-33a2-7645-aec2-63c2b642d56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40001065" name="01a00ecb-33a2-7645-aec2-63c2b642d56c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Gang/ Wohnzimmer/ Esszimmer/ Kinderzimmer </w:t>
            </w:r>
          </w:p>
          <w:p>
            <w:pPr>
              <w:spacing w:before="0" w:after="0"/>
            </w:pPr>
            <w:r>
              <w:t>5. OG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Klebstoffe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25134385" name="01a00ecb-d65e-7f58-a11d-65d7fd72e33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50190137" name="01a00ecb-d65e-7f58-a11d-65d7fd72e339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71526258" name="01a00ecb-fe64-72c6-87bd-88928e51fdc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83469873" name="01a00ecb-fe64-72c6-87bd-88928e51fdc3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Gang/ Wohnzimmer </w:t>
            </w:r>
          </w:p>
          <w:p>
            <w:pPr>
              <w:spacing w:before="0" w:after="0"/>
            </w:pPr>
            <w:r>
              <w:t>5.OG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Grund &amp; Deckputz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974713162" name="01a00ecd-d0e4-7a5f-87c8-f18c83fba0b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49432075" name="01a00ecd-d0e4-7a5f-87c8-f18c83fba0bb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2036622761" name="01a00ece-0c5c-711e-8adc-66560101fd8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89390242" name="01a00ece-0c5c-711e-8adc-66560101fd8f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Gang/ Wohnzimmer </w:t>
            </w:r>
          </w:p>
          <w:p>
            <w:pPr>
              <w:spacing w:before="0" w:after="0"/>
            </w:pPr>
            <w:r>
              <w:t>5.OG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Deckputz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40866796" name="01a00ece-cde1-7f7e-a632-dae2c6abba9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57245181" name="01a00ece-cde1-7f7e-a632-dae2c6abba9c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510370968" name="01a00ecf-27ea-7433-8083-37f03415b7b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40203040" name="01a00ecf-27ea-7433-8083-37f03415b7b6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Elternschlafzimmer </w:t>
            </w:r>
          </w:p>
          <w:p>
            <w:pPr>
              <w:spacing w:before="0" w:after="0"/>
            </w:pPr>
            <w:r>
              <w:t>5. OG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Klebstoffe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790652283" name="01a00ecf-dc41-71f6-abbe-edcd42bd20e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44870704" name="01a00ecf-dc41-71f6-abbe-edcd42bd20e5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87074179" name="01a00ecf-ffaa-787b-9dd3-72ba6b3f35f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37981422" name="01a00ecf-ffaa-787b-9dd3-72ba6b3f35f2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Elternschlafzimmer </w:t>
            </w:r>
          </w:p>
          <w:p>
            <w:pPr>
              <w:spacing w:before="0" w:after="0"/>
            </w:pPr>
            <w:r>
              <w:t>5. OG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Grund &amp; Deckputz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797891104" name="01a00ed0-cae7-7f6f-8659-01e9b33ed7f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39920772" name="01a00ed0-cae7-7f6f-8659-01e9b33ed7fe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562981832" name="01a00ed1-03ee-7564-af4d-c2fa51c39b8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46998004" name="01a00ed1-03ee-7564-af4d-c2fa51c39b8e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Elternschlafzimmer </w:t>
            </w:r>
          </w:p>
          <w:p>
            <w:pPr>
              <w:spacing w:before="0" w:after="0"/>
            </w:pPr>
            <w:r>
              <w:t>5. OG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Deckputz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325802151" name="01a00ed1-6391-7cb2-a922-5d401ed513e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4949993" name="01a00ed1-6391-7cb2-a922-5d401ed513ed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4215638" name="01a00ed1-a028-7603-a084-2e44488aefe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33497315" name="01a00ed1-a028-7603-a084-2e44488aefe7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5.OG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048977141" name="01a00ed2-5921-787c-b0fa-13a5ed2d112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71105493" name="01a00ed2-5921-787c-b0fa-13a5ed2d1120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33259691" name="01a00ed2-7a10-7f22-8b8e-74706734cb8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56106607" name="01a00ed2-7a10-7f22-8b8e-74706734cb8e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5.OG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85359401" name="01a00ed3-2555-721e-ad90-ed80818aec7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69942866" name="01a00ed3-2555-721e-ad90-ed80818aec73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77335175" name="01a00ed3-52fe-7654-9418-4cd90f22cc4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27449531" name="01a00ed3-52fe-7654-9418-4cd90f22cc4f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Küche/ Esszimmer </w:t>
            </w:r>
          </w:p>
          <w:p>
            <w:pPr>
              <w:spacing w:before="0" w:after="0"/>
            </w:pPr>
            <w:r>
              <w:t>5.OG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Grund &amp; Deckputz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323833421" name="01a00ed4-8d95-71cc-a893-319e3105af1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82204719" name="01a00ed4-8d95-71cc-a893-319e3105af12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34801458" name="01a00ed4-d8f6-73f6-a405-f8842428933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46364883" name="01a00ed4-d8f6-73f6-a405-f8842428933f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Küche/ Esszimmer </w:t>
            </w:r>
          </w:p>
          <w:p>
            <w:pPr>
              <w:spacing w:before="0" w:after="0"/>
            </w:pPr>
            <w:r>
              <w:t>5.OG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Deckputz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03119033" name="01a00ed5-a36a-7c7c-984f-5d7a9fd52d2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72221398" name="01a00ed5-a36a-7c7c-984f-5d7a9fd52d2d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27542887" name="01a00ed5-dba3-7e1a-a318-8c2a0d68bc7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72271954" name="01a00ed5-dba3-7e1a-a318-8c2a0d68bc7a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32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MFH. Lüssirainstrasse 59, 6300 Zug</w:t>
          </w:r>
        </w:p>
        <w:p>
          <w:pPr>
            <w:spacing w:before="0" w:after="0"/>
          </w:pPr>
          <w:r>
            <w:t>DN 1140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footer.xml" Type="http://schemas.openxmlformats.org/officeDocument/2006/relationships/footer" Id="rId32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