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Chilenrainweg 6, Schlatt bei Winterthur, Switzerland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238375" cy="2880000"/>
            <wp:effectExtent l="0" t="0" r="0" b="0"/>
            <wp:docPr id="16349971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639607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