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 Chilenrainweg 6, Schlatt bei Winterthur, Switzerland</w:t>
          </w:r>
        </w:p>
        <w:p>
          <w:pPr>
            <w:spacing w:before="0" w:after="0"/>
          </w:pPr>
          <w:r>
            <w:t>351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