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Linoleum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24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Gamperweg 5, Riken</w:t>
          </w:r>
        </w:p>
        <w:p>
          <w:pPr>
            <w:spacing w:before="0" w:after="0"/>
          </w:pPr>
          <w:r>
            <w:t>1138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