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1869367" name="019ff117-fbcf-77c6-a1bb-912a96595d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699573" name="019ff117-fbcf-77c6-a1bb-912a96595d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895984" name="019ff118-2ca6-70a8-bfb5-d5825f577e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523951" name="019ff118-2ca6-70a8-bfb5-d5825f577ee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3104311" name="019ff14d-106f-7059-8ede-b60ad15fcd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955390" name="019ff14d-106f-7059-8ede-b60ad15fcd6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541482" name="019ff14d-3189-7773-a284-b172ad2b5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639049" name="019ff14d-3189-7773-a284-b172ad2b559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6230480" name="019ff14d-f269-732e-b0dc-32775fc63c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350758" name="019ff14d-f269-732e-b0dc-32775fc63ce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596071" name="019ff14e-501a-79e7-900f-e093911eb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659619" name="019ff14e-501a-79e7-900f-e093911ebb1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9148202" name="019ff14f-7207-7ff8-85a9-e6388fc64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53597" name="019ff14f-7207-7ff8-85a9-e6388fc64e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316355" name="019ff14f-a54d-7182-a12a-466cc55c4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28640" name="019ff14f-a54d-7182-a12a-466cc55c4b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75949413" name="019ff150-d183-716b-a19c-75a228f39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99708" name="019ff150-d183-716b-a19c-75a228f3966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999418" name="019ff151-1d06-712a-80f0-ca91b95a9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168931" name="019ff151-1d06-712a-80f0-ca91b95a9db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9569943" name="019ff151-fa32-7149-b90a-1479f8b71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30965" name="019ff151-fa32-7149-b90a-1479f8b7158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4578231" name="019ff152-4cf7-7ca2-af81-a186cfd94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780494" name="019ff152-4cf7-7ca2-af81-a186cfd9453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4053601" name="019ff153-cb4b-775d-96a2-4ad49fddf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18348" name="019ff153-cb4b-775d-96a2-4ad49fddf93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593530" name="019ff153-ef43-7888-8046-0265c486e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405158" name="019ff153-ef43-7888-8046-0265c486e5e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17260" name="019ff154-9336-7b1f-afbc-864b465a8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734687" name="019ff154-9336-7b1f-afbc-864b465a8df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195876" name="019ff154-db40-72ec-960d-d39f4ddafa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261714" name="019ff154-db40-72ec-960d-d39f4ddafae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9393157" name="019ff156-937e-7460-a5b3-a593eb7b9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869185" name="019ff156-937e-7460-a5b3-a593eb7b90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561826" name="019ff157-06a5-7d79-9c4c-fbb3a4d7a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877122" name="019ff157-06a5-7d79-9c4c-fbb3a4d7af8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6800275" name="019ff158-08d2-700a-a3be-3a0bc4486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299556" name="019ff158-08d2-700a-a3be-3a0bc44865c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0041588" name="019ff158-4e4d-76c7-ba52-c283c6268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782637" name="019ff158-4e4d-76c7-ba52-c283c626829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3731121" name="019ff158-d00e-7b0c-83b1-164a2fa51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07348" name="019ff158-d00e-7b0c-83b1-164a2fa513e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106009" name="019ff159-1216-79f2-860f-5f094df07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939058" name="019ff159-1216-79f2-860f-5f094df07db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770732" name="019ff159-9976-7fd4-be5a-5d9fd99ac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809697" name="019ff159-9976-7fd4-be5a-5d9fd99ac3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449753" name="019ff159-d3bd-74d9-a9a1-020217713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762336" name="019ff159-d3bd-74d9-a9a1-0202177133f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8673178" name="019ff15a-b312-747c-914c-adc5b6955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998709" name="019ff15a-b312-747c-914c-adc5b69554f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15758" name="019ff15a-fba9-7a90-b2ac-201b9049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038417" name="019ff15a-fba9-7a90-b2ac-201b90495cc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4349525" name="019ff15c-3a0c-70a9-8125-3134a485b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968196" name="019ff15c-3a0c-70a9-8125-3134a485bb2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661136" name="019ff15c-6d4b-7207-bfaa-04ec136be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239665" name="019ff15c-6d4b-7207-bfaa-04ec136bea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422035" name="019ff15d-3646-7ba2-a208-f1fbdee91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61952" name="019ff15d-3646-7ba2-a208-f1fbdee913b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899420" name="019ff15d-89b0-74c3-b220-21c79ebae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89436" name="019ff15d-89b0-74c3-b220-21c79ebaee0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424739" name="019ff15e-41f5-7571-809a-c1a303c1c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7468" name="019ff15e-41f5-7571-809a-c1a303c1c32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982432" name="019ff15e-6e0f-7216-9635-686fe7333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529189" name="019ff15e-6e0f-7216-9635-686fe733342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0003014" name="019ff161-9dc2-7d74-9c30-f5a182b9bd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467177" name="019ff161-9dc2-7d74-9c30-f5a182b9bda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427973" name="019ff161-eab4-75fb-85c0-8889bf5aec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452020" name="019ff161-eab4-75fb-85c0-8889bf5aecc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950056" name="019ff162-a3d0-7412-89ee-666ab20d6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617452" name="019ff162-a3d0-7412-89ee-666ab20d6f1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650458" name="019ff162-ca08-76fe-9a9c-9d72dcc76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033159" name="019ff162-ca08-76fe-9a9c-9d72dcc764b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486202" name="019ff166-ed2a-7386-a7c6-9d68c11b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536" name="019ff166-ed2a-7386-a7c6-9d68c11bf9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919801" name="019ff167-0f36-7092-8f74-e957c0f3c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087001" name="019ff167-0f36-7092-8f74-e957c0f3c8b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910445" name="019ff168-f4f2-7a8e-8fc7-cf0ea17493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264264" name="019ff168-f4f2-7a8e-8fc7-cf0ea174936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585240" name="019ff169-126b-78cb-b12c-337740ad0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393631" name="019ff169-126b-78cb-b12c-337740ad0b7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Gamperweg 5, Riken</w:t>
          </w:r>
        </w:p>
        <w:p>
          <w:pPr>
            <w:spacing w:before="0" w:after="0"/>
          </w:pPr>
          <w:r>
            <w:t>1138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