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  <w:p>
            <w:pPr>
              <w:spacing w:before="0" w:after="0" w:line="240" w:lineRule="auto"/>
            </w:pPr>
            <w:r>
              <w:rPr>
                <w:color w:val="c1362c"/>
              </w:rPr>
              <w:t>Holzschutzmittel: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Grund- und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Grund- und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 / LAP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Einbau jünger 1990</w:t>
            </w:r>
          </w:p>
          <w:p>
            <w:pPr>
              <w:spacing w:before="0" w:after="0" w:line="240" w:lineRule="auto"/>
            </w:pPr>
            <w:r>
              <w:t>sämtliche Bauteile im UG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Schindel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Fenster- und Anschlagkitt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Chilenrainweg 6, Schlatt bei Winterthur, Switzerland</w:t>
          </w:r>
        </w:p>
        <w:p>
          <w:pPr>
            <w:spacing w:before="0" w:after="0"/>
          </w:pPr>
          <w:r>
            <w:t>351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