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Chilenrainweg 6, Schlatt bei Winterthur,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238375" cy="2880000"/>
            <wp:effectExtent l="0" t="0" r="0" b="0"/>
            <wp:docPr id="113083085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225574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