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181658" name="019ff512-639f-7f16-b848-02bb23645f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524077" name="019ff512-639f-7f16-b848-02bb23645f9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268082" name="019ff512-95c6-7103-ae82-cdcd33790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567008" name="019ff512-95c6-7103-ae82-cdcd3379036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017600" name="019ff515-e9cd-7a35-afe3-7c713ff01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141729" name="019ff515-e9cd-7a35-afe3-7c713ff01fe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4458552" name="019ff516-0c98-7f96-973f-8871716d18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553555" name="019ff516-0c98-7f96-973f-8871716d182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0475297" name="019ff516-c498-79ab-8a6b-44f061b4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136917" name="019ff516-c498-79ab-8a6b-44f061b4dd6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1571733" name="019ff516-eb85-7f5e-b482-d1aa0e1827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291942" name="019ff516-eb85-7f5e-b482-d1aa0e1827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4286765" name="019ff517-c5ce-7489-8045-249e696490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384912" name="019ff517-c5ce-7489-8045-249e6964903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7500027" name="019ff517-fd13-73db-9189-ed6f31c95f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591348" name="019ff517-fd13-73db-9189-ed6f31c95f0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4966757" name="019ff519-05a4-7527-9655-595a2a7ff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192237" name="019ff519-05a4-7527-9655-595a2a7ff43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2537580" name="019ff519-1dbd-7441-b812-05879e331d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965208" name="019ff519-1dbd-7441-b812-05879e331dc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9617219" name="019ff519-9533-7d37-ad2a-99bcfa3db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313213" name="019ff519-9533-7d37-ad2a-99bcfa3db44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0229110" name="019ff519-ac46-7094-acd9-193f4946bc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068963" name="019ff519-ac46-7094-acd9-193f4946bc3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und Sockel beprobt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8804294" name="019ff51e-ebbf-77bc-bc0d-0addc1c012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558987" name="019ff51e-ebbf-77bc-bc0d-0addc1c0128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4521547" name="019ff51f-5cfc-7afb-9f12-ff34c78b2f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862056" name="019ff51f-5cfc-7afb-9f12-ff34c78b2f4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7279134" name="019ff520-4ebe-75fa-aad1-e9e9335c1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544698" name="019ff520-4ebe-75fa-aad1-e9e9335c13f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7490945" name="019ff520-5f5f-783e-a21a-1ec3ea730e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187444" name="019ff520-5f5f-783e-a21a-1ec3ea730e4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2844657" name="019ff520-f36f-7865-b9e9-3b3937745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567883" name="019ff520-f36f-7865-b9e9-3b393774592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394402" name="019ff521-12f5-7cca-8437-59af14749e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108187" name="019ff521-12f5-7cca-8437-59af14749e8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5031240" name="019ff521-7421-7c8b-b084-57989741cd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40347" name="019ff521-7421-7c8b-b084-57989741cd4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862065" name="019ff521-8dc7-7ace-8531-907bcb6848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679981" name="019ff521-8dc7-7ace-8531-907bcb6848d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1787034" name="019ff521-dec1-774c-8abe-028fda61a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361609" name="019ff521-dec1-774c-8abe-028fda61a6b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984954" name="019ff521-f58c-75c9-9443-44caa7f303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767816" name="019ff521-f58c-75c9-9443-44caa7f303d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0388722" name="019ff522-5bf8-7865-8b35-78d1e2f469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993877" name="019ff522-5bf8-7865-8b35-78d1e2f469b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7080020" name="019ff522-7357-7cc5-a415-f8a0d262e6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380999" name="019ff522-7357-7cc5-a415-f8a0d262e60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726207" name="019ff524-c53a-7fe0-94eb-d02ddc8e4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618404" name="019ff524-c53a-7fe0-94eb-d02ddc8e4e4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313911" name="019ff524-d798-7dfe-8180-8a6ad44cfe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888792" name="019ff524-d798-7dfe-8180-8a6ad44cfeb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9936440" name="019ff52a-f012-74d6-9b5c-59ceaacee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600832" name="019ff52a-f012-74d6-9b5c-59ceaaceeba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891892" name="019ff52b-10cd-7f6a-9f2e-c3d017b673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50956" name="019ff52b-10cd-7f6a-9f2e-c3d017b6733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6520426" name="019ff52c-8d89-7363-a00c-e875c59be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877693" name="019ff52c-8d89-7363-a00c-e875c59be07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5707733" name="019ff52c-b83e-7536-9bfd-1c81859e6a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352775" name="019ff52c-b83e-7536-9bfd-1c81859e6ab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4856543" name="019ff551-663b-75c5-a4f9-762806be3e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292438" name="019ff551-663b-75c5-a4f9-762806be3e0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1345617" name="019ff551-8008-7b6a-9848-73bb0906c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540727" name="019ff551-8008-7b6a-9848-73bb0906cd3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Treppenhaus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7521389" name="019ff552-f6ca-7d04-9c5d-9c1265c757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892149" name="019ff552-f6ca-7d04-9c5d-9c1265c75793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6334188" name="019ff553-12a5-7d55-a90e-79abecf97b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846689" name="019ff553-12a5-7d55-a90e-79abecf97bf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5350552" name="019ff565-1fa4-7410-9c6c-d88a7722e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640785" name="019ff565-1fa4-7410-9c6c-d88a7722e76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9813865" name="019ff565-3d4e-7b14-a4ae-212ad80b61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850934" name="019ff565-3d4e-7b14-a4ae-212ad80b619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3861669" name="019ff567-157d-7d8f-852d-2214ca1f4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57330" name="019ff567-157d-7d8f-852d-2214ca1f421f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7742637" name="019ff567-3555-7c10-832c-ab58dee42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828037" name="019ff567-3555-7c10-832c-ab58dee4265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Grund- und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7803068" name="019ff567-a4d7-7832-9851-f83d00e9e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637712" name="019ff567-a4d7-7832-9851-f83d00e9e4d6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199666" name="019ff567-de56-75fc-9a1b-b3f488a85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654955" name="019ff567-de56-75fc-9a1b-b3f488a856c6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Chilenrainweg 6, Schlatt bei Winterthur, Switzerland</w:t>
          </w:r>
        </w:p>
        <w:p>
          <w:pPr>
            <w:spacing w:before="0" w:after="0"/>
          </w:pPr>
          <w:r>
            <w:t>351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