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8711318" name="aa866160-f053-11ef-a598-5d85404953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928391" name="aa866160-f053-11ef-a598-5d854049537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3248435" name="b7c138a0-f053-11ef-b82d-750a64562a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957019" name="b7c138a0-f053-11ef-b82d-750a64562ac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Kleber bituminös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schwarz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9598997" name="de5fb220-f053-11ef-a2d8-f3d7a41513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6119705" name="de5fb220-f053-11ef-a2d8-f3d7a415132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8204740" name="e79de050-f053-11ef-81a7-d594733a2d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530594" name="e79de050-f053-11ef-81a7-d594733a2de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2. Bodenbelags-Lage 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9265487" name="1c70fa60-f054-11ef-a83d-8f44f18ef6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563147" name="1c70fa60-f054-11ef-a83d-8f44f18ef6f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9831783" name="24478240-f054-11ef-9a1b-459f42ce4d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435232" name="24478240-f054-11ef-9a1b-459f42ce4df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Tapete und 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überstrichen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0875561" name="669eb190-f054-11ef-9361-29bc469626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951145" name="669eb190-f054-11ef-9361-29bc4696265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1891413" name="6c054ae0-f054-11ef-99ab-e7c3fe8042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8836" name="6c054ae0-f054-11ef-99ab-e7c3fe8042b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5742454" name="b3778b90-f054-11ef-9079-dd68b8031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1659247" name="b3778b90-f054-11ef-9079-dd68b803166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8830735" name="ba1f7e80-f054-11ef-a226-31c87e1cd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509703" name="ba1f7e80-f054-11ef-a226-31c87e1cde7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9665523" name="11235050-f058-11ef-a094-d30e78db6f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257635" name="11235050-f058-11ef-a094-d30e78db6f3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6345262" name="2119c520-f058-11ef-8dd5-23c4af2891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356625" name="2119c520-f058-11ef-8dd5-23c4af2891c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8380265" name="592dd960-f058-11ef-b476-b19c6da9ab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554254" name="592dd960-f058-11ef-b476-b19c6da9ab6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657432" name="682be470-f058-11ef-baf1-f78b16a2f3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03275" name="682be470-f058-11ef-baf1-f78b16a2f3d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0820725" name="803d8b40-f058-11ef-a836-63b869ade8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498712" name="803d8b40-f058-11ef-a836-63b869ade82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2028239" name="850f1080-f058-11ef-bb06-b7d6b4cc1e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671938" name="850f1080-f058-11ef-bb06-b7d6b4cc1e6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Fensteranschlag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Fensteranschlag und Verputz</w:t>
            </w:r>
          </w:p>
          <w:p>
            <w:pPr>
              <w:spacing w:before="0" w:after="0"/>
            </w:pPr>
            <w:r>
              <w:t>Fenster/Fassade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4773732" name="b87ef110-f058-11ef-a2ae-095f8a9f43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898943" name="b87ef110-f058-11ef-a2ae-095f8a9f43b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2475171" name="c01ed890-f058-11ef-b809-3386ed2522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552756" name="c01ed890-f058-11ef-b809-3386ed2522e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048952" name="675a06c0-f05e-11ef-9e36-9510fa2e86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426804" name="675a06c0-f05e-11ef-9e36-9510fa2e864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8051976" name="75a47940-f05e-11ef-86cf-279206917d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240187" name="75a47940-f05e-11ef-86cf-279206917d1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2092616" name="c68f8020-f05e-11ef-b9d3-ad29d1c061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588626" name="c68f8020-f05e-11ef-b9d3-ad29d1c061e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2332098" name="c9e513c0-f05e-11ef-85ef-6912be9b7e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956371" name="c9e513c0-f05e-11ef-85ef-6912be9b7e7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6085123" name="ea55ac50-f05e-11ef-acdf-8b091ddbcc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519547" name="ea55ac50-f05e-11ef-acdf-8b091ddbccc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8473021" name="edd2c520-f05e-11ef-996b-996a1768bb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774410" name="edd2c520-f05e-11ef-996b-996a1768bbc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1387093" name="060428f0-f05f-11ef-864c-15c01f0d54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237585" name="060428f0-f05f-11ef-864c-15c01f0d54a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4428217" name="0e294600-f05f-11ef-ab37-639df567f5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915139" name="0e294600-f05f-11ef-ab37-639df567f53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Nadelfilz </w:t>
            </w:r>
          </w:p>
          <w:p>
            <w:pPr>
              <w:spacing w:before="0" w:after="0"/>
            </w:pPr>
            <w:r>
              <w:t>2. Lage Bodenbelag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2002978" name="3af615a0-f05f-11ef-b08d-ff2ad6215c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359246" name="3af615a0-f05f-11ef-b08d-ff2ad6215c2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5453346" name="3e886420-f05f-11ef-ac21-a1772c633e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053414" name="3e886420-f05f-11ef-ac21-a1772c633e60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3049199" name="135096f0-f060-11ef-817c-b37475fcfc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89057" name="135096f0-f060-11ef-817c-b37475fcfcc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7321597" name="1c667ca0-f060-11ef-8359-9111ff104c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622632" name="1c667ca0-f060-11ef-8359-9111ff104ca4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6969120" name="3692ed20-f060-11ef-887b-ef2f16443e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142822" name="3692ed20-f060-11ef-887b-ef2f16443e6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2529023" name="3bd1b320-f060-11ef-9d13-078642a212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053298" name="3bd1b320-f060-11ef-9d13-078642a212d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22300" name="55cb7ae0-f060-11ef-9120-8b1a88966c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066400" name="55cb7ae0-f060-11ef-9120-8b1a88966c8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9030072" name="5c789df0-f060-11ef-920a-43825d8f94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028848" name="5c789df0-f060-11ef-920a-43825d8f941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1826060" name="0dae5ec0-f061-11ef-9eed-59e8efcc59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599061" name="0dae5ec0-f061-11ef-9eed-59e8efcc590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8027756" name="110774d0-f061-11ef-8e63-a3d2cd8ac1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2055993" name="110774d0-f061-11ef-8e63-a3d2cd8ac12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Tapete und Putz </w:t>
            </w:r>
          </w:p>
          <w:p>
            <w:pPr>
              <w:spacing w:before="0" w:after="0"/>
            </w:pPr>
            <w:r>
              <w:t>divers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67643779" name="8268eb30-f062-11ef-9b0a-2fbacba17b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432038" name="8268eb30-f062-11ef-9b0a-2fbacba17be5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7658754" name="8659d470-f062-11ef-a1f0-a15a252630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473110" name="8659d470-f062-11ef-a1f0-a15a2526300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Rohrummantelung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grau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7407928" name="83044b60-f063-11ef-9ad7-2540374e15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071114" name="83044b60-f063-11ef-9ad7-2540374e15a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1012886" name="8d75f080-f063-11ef-b525-c91c434e18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538929" name="8d75f080-f063-11ef-b525-c91c434e189c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Kellerfenster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1038126" name="a8c7ce30-f063-11ef-ac86-475f7a551b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510022" name="a8c7ce30-f063-11ef-ac86-475f7a551b3c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493353" name="b0656bc0-f063-11ef-9b28-5d637fb3e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426012" name="b0656bc0-f063-11ef-9b28-5d637fb3e87c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5307892" name="e8ceaf70-f064-11ef-b868-a306fcea9d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99243" name="e8ceaf70-f064-11ef-b868-a306fcea9d6d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4943864" name="ee016780-f064-11ef-91f0-81f60f926f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159162" name="ee016780-f064-11ef-91f0-81f60f926f0a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4903240" name="5e5c38c0-f065-11ef-8f6c-bff4597ec3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53740" name="5e5c38c0-f065-11ef-8f6c-bff4597ec381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6907370" name="69a02200-f065-11ef-9814-9dd240dd31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71310" name="69a02200-f065-11ef-9814-9dd240dd312d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0881623" name="a1c753a0-f066-11ef-9bc9-359f63840d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866490" name="a1c753a0-f066-11ef-9bc9-359f63840d42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6746274" name="a4fd7860-f066-11ef-a1c0-43ebb74824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605022" name="a4fd7860-f066-11ef-a1c0-43ebb74824fc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2335008" name="ddecf880-f066-11ef-a51f-af0cb99cdd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601853" name="ddecf880-f066-11ef-a51f-af0cb99cdd51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2442293" name="d32cbe30-f066-11ef-aa30-9500841021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283267" name="d32cbe30-f066-11ef-aa30-950084102145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9875574" name="eef54b20-f069-11ef-81b8-6bac975cdb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101009" name="eef54b20-f069-11ef-81b8-6bac975cdbdc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5295093" name="f25b8090-f069-11ef-9151-c1f615021c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094096" name="f25b8090-f069-11ef-9151-c1f615021c1a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253092" name="0a3a0970-f06a-11ef-b517-af97c61953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3644" name="0a3a0970-f06a-11ef-b517-af97c61953ea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6653292" name="0cce48e0-f06a-11ef-adc3-df93e00ffa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848605" name="0cce48e0-f06a-11ef-adc3-df93e00ffa85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7002538" name="1da64410-f06a-11ef-a0af-855a59a546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294824" name="1da64410-f06a-11ef-a0af-855a59a5469b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879077" name="219ad6d0-f06a-11ef-83e5-7f6928185c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724271" name="219ad6d0-f06a-11ef-83e5-7f6928185cf8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9778470" name="33a42610-f06a-11ef-a488-4bcbf63849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570657" name="33a42610-f06a-11ef-a488-4bcbf6384968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8581283" name="36625bb0-f06a-11ef-877c-075ddbca81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634181" name="36625bb0-f06a-11ef-877c-075ddbca81d2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2416334" name="4ab4d7a0-f06a-11ef-9d0a-45438c31de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275692" name="4ab4d7a0-f06a-11ef-9d0a-45438c31de29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8709813" name="4db1c3f0-f06a-11ef-8517-0df8293711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106305" name="4db1c3f0-f06a-11ef-8517-0df82937118a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Wachtelweg 13</w:t>
          </w:r>
        </w:p>
        <w:p>
          <w:pPr>
            <w:spacing w:before="0" w:after="0"/>
          </w:pPr>
          <w:r>
            <w:t>188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footer.xml" Type="http://schemas.openxmlformats.org/officeDocument/2006/relationships/footer" Id="rId6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