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Tobeleggweg 20, 8049 Zürich </w:t>
          </w:r>
        </w:p>
        <w:p>
          <w:pPr>
            <w:spacing w:before="0" w:after="0"/>
          </w:pPr>
          <w:r>
            <w:t>DN 1133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