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MFH. Tobeleggweg 20, 8049 Zürich 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1133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62175" cy="2880000"/>
            <wp:effectExtent l="0" t="0" r="0" b="0"/>
            <wp:docPr id="757567006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172451603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