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Krummenlandstrasse 21, Schinznach-Dorf 5107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168212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559573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