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Krummenlandstrasse 21, Schinznach-Dorf 5107</w:t>
          </w:r>
        </w:p>
        <w:p>
          <w:pPr>
            <w:spacing w:before="0" w:after="0"/>
          </w:pPr>
          <w:r>
            <w:t>DN 1137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