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Dachschindeln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Dachschindeln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5125076" name="019fffc1-866f-770b-b6b9-5589ec5688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024230" name="019fffc1-866f-770b-b6b9-5589ec5688b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9818043" name="019fffc1-a6f5-7bea-9a32-f2e956a0bf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996878" name="019fffc1-a6f5-7bea-9a32-f2e956a0bf3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Krummenlandstrasse 21, Schinznach-Dorf 5107</w:t>
          </w:r>
        </w:p>
        <w:p>
          <w:pPr>
            <w:spacing w:before="0" w:after="0"/>
          </w:pPr>
          <w:r>
            <w:t>DN 1137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