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Im Bad 1, 8132 Egg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1130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47666230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3769890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