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Bad 1, 8132 Egg</w:t>
          </w:r>
        </w:p>
        <w:p>
          <w:pPr>
            <w:spacing w:before="0" w:after="0"/>
          </w:pPr>
          <w:r>
            <w:t>DN 1130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