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62301282" name="019feff7-bc11-7e2b-919a-a2bd50e2c6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40913" name="019feff7-bc11-7e2b-919a-a2bd50e2c6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807909" name="019feff7-fe75-73b4-96e5-8e24c0b12d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403228" name="019feff7-fe75-73b4-96e5-8e24c0b12df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62202520" name="019feff8-f20a-7cb9-9883-9db5cc85dc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087682" name="019feff8-f20a-7cb9-9883-9db5cc85dcf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241745" name="019feff9-160b-7658-a66a-ca06c93dd4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897884" name="019feff9-160b-7658-a66a-ca06c93dd4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67446793" name="019feff9-ec94-705a-8511-6a32f42b6e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524187" name="019feff9-ec94-705a-8511-6a32f42b6e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776421" name="019feffa-3435-7646-aa25-ef4178f313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290246" name="019feffa-3435-7646-aa25-ef4178f3130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3586962" name="019feffb-2c16-7c92-89a6-d6175de2a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848670" name="019feffb-2c16-7c92-89a6-d6175de2afc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47532" name="019feffb-64ac-795d-a001-d8b7bf3e0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748874" name="019feffb-64ac-795d-a001-d8b7bf3e016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27768732" name="019feffb-d574-7483-b289-e31f9c921f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86294" name="019feffb-d574-7483-b289-e31f9c921fe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15323" name="019feffc-0d54-7738-b245-0db6249bb9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731572" name="019feffc-0d54-7738-b245-0db6249bb9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44933122" name="019feffc-d3d9-70d3-b8b0-1323e5b2e3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383200" name="019feffc-d3d9-70d3-b8b0-1323e5b2e38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032173" name="019feffd-1406-7bda-b35d-42b6b9e317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473815" name="019feffd-1406-7bda-b35d-42b6b9e3173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2518810" name="019ff001-7980-7edb-9025-9b0b650f63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41607" name="019ff001-7980-7edb-9025-9b0b650f63f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391545" name="019ff001-940b-72e6-a378-d1bf5b770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668453" name="019ff001-940b-72e6-a378-d1bf5b77051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4593378" name="019ff002-4e64-75ee-abbc-1401d1ec5b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344199" name="019ff002-4e64-75ee-abbc-1401d1ec5b3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709644" name="019ff002-8110-7d26-b8c5-f3228a828a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123041" name="019ff002-8110-7d26-b8c5-f3228a828a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9133641" name="019ff002-eb25-7130-8a3f-db5babd0db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93011" name="019ff002-eb25-7130-8a3f-db5babd0dbc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690889" name="019ff003-1228-7349-a8bd-fea695354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51371" name="019ff003-1228-7349-a8bd-fea69535462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60409495" name="019ff003-ea15-78b6-88b6-94c6ac4836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894003" name="019ff003-ea15-78b6-88b6-94c6ac48363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9272506" name="019ff004-44c6-75d1-9ad1-59eb1a6d2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719098" name="019ff004-44c6-75d1-9ad1-59eb1a6d272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75557369" name="019ff005-56f7-7098-9555-7638b1f0c7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618213" name="019ff005-56f7-7098-9555-7638b1f0c79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716081" name="019ff005-ad3c-7771-ab11-f123ff726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711849" name="019ff005-ad3c-7771-ab11-f123ff7264b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73457709" name="019ff006-7b53-7bd2-b4b8-209429fed8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310819" name="019ff006-7b53-7bd2-b4b8-209429fed87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082687" name="019ff006-b16a-7d15-8e30-a2ef39e0e5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967784" name="019ff006-b16a-7d15-8e30-a2ef39e0e57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247238" name="019ff009-1b3c-7d09-a690-b5c3c652ee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41061" name="019ff009-1b3c-7d09-a690-b5c3c652ee7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4451216" name="019ff009-5d48-7564-9c8d-33b2f0615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748179" name="019ff009-5d48-7564-9c8d-33b2f0615c3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0891037" name="019ff00a-7f9a-7c7f-88cb-fb500d862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386685" name="019ff00a-7f9a-7c7f-88cb-fb500d862f7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7721825" name="019ff00a-a164-7615-9fef-3f795543b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095327" name="019ff00a-a164-7615-9fef-3f795543ba6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7449940" name="019ff00b-6f34-7f11-924a-88d0d7166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917345" name="019ff00b-6f34-7f11-924a-88d0d716645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988896" name="019ff00b-9775-795f-92d2-0d16299dbe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290160" name="019ff00b-9775-795f-92d2-0d16299dbe7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88234632" name="019ff00c-63ad-7328-be91-54dcde8e1f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344070" name="019ff00c-63ad-7328-be91-54dcde8e1fb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4509023" name="019ff00c-9244-7842-8d19-5135a4924b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866953" name="019ff00c-9244-7842-8d19-5135a4924b7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1107219" name="019ff00d-6c08-712f-bc6c-cc86a181d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005831" name="019ff00d-6c08-712f-bc6c-cc86a181d2b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73940" name="019ff00d-9352-7cd0-90f6-9fc4e2b916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429659" name="019ff00d-9352-7cd0-90f6-9fc4e2b9169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3834874" name="019ff013-7ed2-79a2-aa4a-93e4fea75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102117" name="019ff013-7ed2-79a2-aa4a-93e4fea7569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220271" name="019ff013-cd51-792c-b9ae-dda6cf7ff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497214" name="019ff013-cd51-792c-b9ae-dda6cf7ffaf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Im Bad 1, 8132 Egg</w:t>
          </w:r>
        </w:p>
        <w:p>
          <w:pPr>
            <w:spacing w:before="0" w:after="0"/>
          </w:pPr>
          <w:r>
            <w:t>DN 1130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footer.xml" Type="http://schemas.openxmlformats.org/officeDocument/2006/relationships/footer" Id="rId4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