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Josebodenweg 7, Villigen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0785652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823774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