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95860850" name="019ff0b2-39e1-7728-80ed-dde8e86d03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089631" name="019ff0b2-39e1-7728-80ed-dde8e86d031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8992971" name="019ff0b2-71ae-749e-b27a-fbf21d1008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2435105" name="019ff0b2-71ae-749e-b27a-fbf21d1008e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74744348" name="019ff0b3-210c-76d1-86df-ff97878d30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473649" name="019ff0b3-210c-76d1-86df-ff97878d300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131186" name="019ff0b3-5070-732b-b4a8-1889ef494eb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1766146" name="019ff0b3-5070-732b-b4a8-1889ef494eb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50560917" name="019ff0c1-348d-71a3-95aa-f811c93e18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0244455" name="019ff0c1-348d-71a3-95aa-f811c93e189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7855716" name="019ff0c1-87f7-75ab-bbae-20fd4a37df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0151247" name="019ff0c1-87f7-75ab-bbae-20fd4a37df2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65091312" name="019ff0c1-fc48-7245-b82d-910e5a2442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3361334" name="019ff0c1-fc48-7245-b82d-910e5a24420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8847664" name="019ff0c2-2e87-761b-84f8-b3c18b133b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5280331" name="019ff0c2-2e87-761b-84f8-b3c18b133bb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2139099297" name="019ff0c2-a6c3-7e89-ad39-8c4c18c626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9544778" name="019ff0c2-a6c3-7e89-ad39-8c4c18c6260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4833886" name="019ff0c2-d1f2-7da8-9c96-e1d49c898e5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2254934" name="019ff0c2-d1f2-7da8-9c96-e1d49c898e5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Josebodenweg 7, Villigen</w:t>
          </w:r>
        </w:p>
        <w:p>
          <w:pPr>
            <w:spacing w:before="0" w:after="0"/>
          </w:pPr>
          <w:r>
            <w:t>DN 1134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