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Fassadenschindel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Holzschutzmittel: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10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Abdichtungsbahn 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Beläge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Toggenburgerszrasse 3, 9532 Rickenbach</w:t>
          </w:r>
        </w:p>
        <w:p>
          <w:pPr>
            <w:spacing w:before="0" w:after="0"/>
          </w:pPr>
          <w:r>
            <w:t>1146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