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Toggenburgerszrasse 3, 9532 Rickenbach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1146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80322056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047232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